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Style w:val="Heading1Char"/>
          <w:color w:val="C00000"/>
          <w:sz w:val="40"/>
          <w:szCs w:val="40"/>
        </w:rPr>
        <w:alias w:val="Title"/>
        <w:tag w:val="Title"/>
        <w:id w:val="-509755993"/>
        <w:placeholder>
          <w:docPart w:val="62B5A608A55A414A863CF76748C610C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color w:val="1F1F5F"/>
        <w:text w:multiLine="1"/>
      </w:sdtPr>
      <w:sdtEndPr>
        <w:rPr>
          <w:rStyle w:val="Heading1Char"/>
        </w:rPr>
      </w:sdtEndPr>
      <w:sdtContent>
        <w:p w:rsidR="009A00C6" w:rsidRPr="00A41CF6" w:rsidRDefault="0090445F" w:rsidP="009A00C6">
          <w:pPr>
            <w:pStyle w:val="Title"/>
            <w:jc w:val="center"/>
            <w:rPr>
              <w:rFonts w:eastAsia="Calibri"/>
              <w:color w:val="C00000"/>
              <w:sz w:val="40"/>
              <w:szCs w:val="40"/>
            </w:rPr>
          </w:pPr>
          <w:r>
            <w:rPr>
              <w:rStyle w:val="Heading1Char"/>
              <w:color w:val="C00000"/>
              <w:sz w:val="40"/>
              <w:szCs w:val="40"/>
            </w:rPr>
            <w:t>Local Decis</w:t>
          </w:r>
          <w:r w:rsidR="00F86A1F">
            <w:rPr>
              <w:rStyle w:val="Heading1Char"/>
              <w:color w:val="C00000"/>
              <w:sz w:val="40"/>
              <w:szCs w:val="40"/>
            </w:rPr>
            <w:t xml:space="preserve">ion Making </w:t>
          </w:r>
          <w:r w:rsidR="00F86A1F">
            <w:rPr>
              <w:rStyle w:val="Heading1Char"/>
              <w:color w:val="C00000"/>
              <w:sz w:val="40"/>
              <w:szCs w:val="40"/>
            </w:rPr>
            <w:br/>
            <w:t>Expression of Interest Record</w:t>
          </w:r>
          <w:r w:rsidR="007C4009">
            <w:rPr>
              <w:rStyle w:val="Heading1Char"/>
              <w:color w:val="C00000"/>
              <w:sz w:val="40"/>
              <w:szCs w:val="40"/>
            </w:rPr>
            <w:t xml:space="preserve"> Template</w:t>
          </w:r>
          <w:r w:rsidR="003551CF">
            <w:rPr>
              <w:rStyle w:val="Heading1Char"/>
              <w:color w:val="C00000"/>
              <w:sz w:val="40"/>
              <w:szCs w:val="40"/>
            </w:rPr>
            <w:t xml:space="preserve"> </w:t>
          </w:r>
          <w:r w:rsidR="003551CF">
            <w:rPr>
              <w:rStyle w:val="Heading1Char"/>
              <w:color w:val="C00000"/>
              <w:sz w:val="40"/>
              <w:szCs w:val="40"/>
            </w:rPr>
            <w:br/>
            <w:t>(for community members)</w:t>
          </w:r>
        </w:p>
      </w:sdtContent>
    </w:sdt>
    <w:tbl>
      <w:tblPr>
        <w:tblW w:w="995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Caption w:val="EOI details"/>
      </w:tblPr>
      <w:tblGrid>
        <w:gridCol w:w="4140"/>
        <w:gridCol w:w="5815"/>
      </w:tblGrid>
      <w:tr w:rsidR="00F86A1F" w:rsidTr="00813AFA">
        <w:tc>
          <w:tcPr>
            <w:tcW w:w="4140" w:type="dxa"/>
            <w:shd w:val="clear" w:color="auto" w:fill="F8C0A6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  <w:rPr>
                <w:b/>
              </w:rPr>
            </w:pPr>
            <w:r w:rsidRPr="008B0181">
              <w:rPr>
                <w:b/>
              </w:rPr>
              <w:t>Town/Community</w:t>
            </w:r>
          </w:p>
        </w:tc>
        <w:tc>
          <w:tcPr>
            <w:tcW w:w="5815" w:type="dxa"/>
            <w:shd w:val="clear" w:color="auto" w:fill="F8C0A6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Default="00F86A1F" w:rsidP="00705585">
            <w:pPr>
              <w:widowControl w:val="0"/>
            </w:pPr>
          </w:p>
        </w:tc>
      </w:tr>
      <w:tr w:rsidR="00F86A1F" w:rsidTr="00813AFA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 xml:space="preserve">We are:      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Please circle: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An Aboriginal Corporation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A group of Organisations that meet and want to work together to drive changes in our community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 xml:space="preserve">An Aboriginal Governance model 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 xml:space="preserve">A Group of communities across a region that want to work with Government 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Other</w:t>
            </w:r>
          </w:p>
          <w:p w:rsidR="00F86A1F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We don't know yet but would like to be involved and get something going</w:t>
            </w:r>
          </w:p>
        </w:tc>
      </w:tr>
      <w:tr w:rsidR="00F86A1F" w:rsidRPr="008B0181" w:rsidTr="00813AFA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Contact Person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813AFA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Contact Person Role/Job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bookmarkStart w:id="0" w:name="_GoBack"/>
            <w:bookmarkEnd w:id="0"/>
          </w:p>
        </w:tc>
      </w:tr>
      <w:tr w:rsidR="00F86A1F" w:rsidRPr="008B0181" w:rsidTr="00813AFA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>We would like to work or talk with NT Government about?  E.g. housing, contracts, jobs, running our own services etc.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813AFA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>We would like to know more about?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813AFA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 xml:space="preserve">Our </w:t>
            </w:r>
            <w:r>
              <w:t xml:space="preserve">local </w:t>
            </w:r>
            <w:r w:rsidRPr="008B0181">
              <w:t>Regional Executive Director for the Department of the Chief Minister and Cabinet’s Office is: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</w:tbl>
    <w:p w:rsidR="00F86A1F" w:rsidRDefault="00F86A1F" w:rsidP="00F86A1F"/>
    <w:p w:rsidR="00F86A1F" w:rsidRPr="004601EE" w:rsidRDefault="00F86A1F" w:rsidP="00F86A1F">
      <w:r w:rsidRPr="008B0181">
        <w:rPr>
          <w:i/>
        </w:rPr>
        <w:t xml:space="preserve">See website contact list for your Regional contact information. </w:t>
      </w:r>
    </w:p>
    <w:p w:rsidR="006A2F2D" w:rsidRPr="0090445F" w:rsidRDefault="006A2F2D" w:rsidP="00F86A1F">
      <w:pPr>
        <w:tabs>
          <w:tab w:val="left" w:pos="567"/>
          <w:tab w:val="left" w:pos="1134"/>
        </w:tabs>
        <w:spacing w:after="0" w:line="259" w:lineRule="auto"/>
        <w:jc w:val="both"/>
        <w:rPr>
          <w:rFonts w:asciiTheme="minorHAnsi" w:hAnsiTheme="minorHAnsi"/>
          <w:lang w:bidi="en-US"/>
        </w:rPr>
      </w:pPr>
    </w:p>
    <w:sectPr w:rsidR="006A2F2D" w:rsidRPr="0090445F" w:rsidSect="009A00C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9" w:right="794" w:bottom="794" w:left="794" w:header="793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D31" w:rsidRDefault="00AE3D31" w:rsidP="007332FF">
      <w:r>
        <w:separator/>
      </w:r>
    </w:p>
  </w:endnote>
  <w:endnote w:type="continuationSeparator" w:id="0">
    <w:p w:rsidR="00AE3D31" w:rsidRDefault="00AE3D31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55" w:rsidRDefault="00996655" w:rsidP="00996655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996655" w:rsidRPr="00132658" w:rsidTr="001D258A">
      <w:trPr>
        <w:cantSplit/>
        <w:trHeight w:hRule="exact" w:val="567"/>
      </w:trPr>
      <w:tc>
        <w:tcPr>
          <w:tcW w:w="10318" w:type="dxa"/>
          <w:vAlign w:val="bottom"/>
        </w:tcPr>
        <w:p w:rsidR="00996655" w:rsidRPr="00750D2F" w:rsidRDefault="00996655" w:rsidP="00996655">
          <w:pPr>
            <w:spacing w:after="0"/>
            <w:rPr>
              <w:rStyle w:val="PageNumber"/>
            </w:rPr>
          </w:pPr>
          <w:r w:rsidRPr="00750D2F"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310921806"/>
              <w:placeholder>
                <w:docPart w:val="9FAF64A4E8D54B669966D262ABDB2BC7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15:color w:val="000000"/>
              <w:text w:multiLine="1"/>
            </w:sdtPr>
            <w:sdtEndPr>
              <w:rPr>
                <w:rStyle w:val="PageNumber"/>
              </w:rPr>
            </w:sdtEndPr>
            <w:sdtContent>
              <w:r w:rsidR="004E64F1">
                <w:rPr>
                  <w:rStyle w:val="PageNumber"/>
                  <w:b/>
                </w:rPr>
                <w:t>the CHIEF MINISTER and CABINET</w:t>
              </w:r>
            </w:sdtContent>
          </w:sdt>
          <w:r w:rsidR="007C4009">
            <w:rPr>
              <w:rStyle w:val="PageNumber"/>
            </w:rPr>
            <w:t xml:space="preserve"> – Local Decision Making</w:t>
          </w:r>
        </w:p>
        <w:p w:rsidR="00996655" w:rsidRPr="00AC4488" w:rsidRDefault="00996655" w:rsidP="00996655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662F49">
            <w:rPr>
              <w:rStyle w:val="PageNumber"/>
              <w:noProof/>
            </w:rPr>
            <w:t>3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662F49">
            <w:rPr>
              <w:rStyle w:val="PageNumber"/>
              <w:noProof/>
            </w:rPr>
            <w:t>3</w:t>
          </w:r>
          <w:r w:rsidRPr="00AC4488">
            <w:rPr>
              <w:rStyle w:val="PageNumber"/>
            </w:rPr>
            <w:fldChar w:fldCharType="end"/>
          </w:r>
        </w:p>
      </w:tc>
    </w:tr>
  </w:tbl>
  <w:p w:rsidR="00CA36A0" w:rsidRPr="00996655" w:rsidRDefault="00CA36A0" w:rsidP="00996655">
    <w:pPr>
      <w:pStyle w:val="Hidden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D88" w:rsidRDefault="00D15D88" w:rsidP="00C0326E">
    <w:pPr>
      <w:spacing w:after="0"/>
    </w:pPr>
  </w:p>
  <w:p w:rsidR="00996655" w:rsidRDefault="00996655" w:rsidP="00996655">
    <w:pPr>
      <w:pStyle w:val="Hidden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C0326E" w:rsidRPr="00132658" w:rsidTr="008921B4">
      <w:trPr>
        <w:cantSplit/>
        <w:trHeight w:hRule="exact" w:val="1134"/>
      </w:trPr>
      <w:tc>
        <w:tcPr>
          <w:tcW w:w="7767" w:type="dxa"/>
          <w:vAlign w:val="bottom"/>
        </w:tcPr>
        <w:p w:rsidR="00901430" w:rsidRPr="00901430" w:rsidRDefault="00901430" w:rsidP="00C0326E">
          <w:pPr>
            <w:spacing w:after="0"/>
            <w:rPr>
              <w:rStyle w:val="PageNumber"/>
            </w:rPr>
          </w:pPr>
        </w:p>
        <w:p w:rsidR="00C0326E" w:rsidRPr="00CE30CF" w:rsidRDefault="00C0326E" w:rsidP="00C0326E">
          <w:pPr>
            <w:spacing w:after="0"/>
            <w:rPr>
              <w:rStyle w:val="PageNumber"/>
            </w:rPr>
          </w:pPr>
          <w:r w:rsidRPr="00CE30CF">
            <w:rPr>
              <w:rStyle w:val="PageNumber"/>
            </w:rPr>
            <w:t xml:space="preserve">Page </w:t>
          </w:r>
          <w:r w:rsidRPr="00CE30CF">
            <w:rPr>
              <w:rStyle w:val="PageNumber"/>
            </w:rPr>
            <w:fldChar w:fldCharType="begin"/>
          </w:r>
          <w:r w:rsidRPr="00CE30CF">
            <w:rPr>
              <w:rStyle w:val="PageNumber"/>
            </w:rPr>
            <w:instrText xml:space="preserve"> PAGE  \* Arabic  \* MERGEFORMAT </w:instrText>
          </w:r>
          <w:r w:rsidRPr="00CE30CF">
            <w:rPr>
              <w:rStyle w:val="PageNumber"/>
            </w:rPr>
            <w:fldChar w:fldCharType="separate"/>
          </w:r>
          <w:r w:rsidR="00813AFA">
            <w:rPr>
              <w:rStyle w:val="PageNumber"/>
              <w:noProof/>
            </w:rPr>
            <w:t>1</w:t>
          </w:r>
          <w:r w:rsidRPr="00CE30CF">
            <w:rPr>
              <w:rStyle w:val="PageNumber"/>
            </w:rPr>
            <w:fldChar w:fldCharType="end"/>
          </w:r>
          <w:r w:rsidRPr="00CE30CF">
            <w:rPr>
              <w:rStyle w:val="PageNumber"/>
            </w:rPr>
            <w:t xml:space="preserve"> of </w:t>
          </w:r>
          <w:r w:rsidRPr="00CE30CF">
            <w:rPr>
              <w:rStyle w:val="PageNumber"/>
            </w:rPr>
            <w:fldChar w:fldCharType="begin"/>
          </w:r>
          <w:r w:rsidRPr="00CE30CF">
            <w:rPr>
              <w:rStyle w:val="PageNumber"/>
            </w:rPr>
            <w:instrText xml:space="preserve"> NUMPAGES  \* Arabic  \* MERGEFORMAT </w:instrText>
          </w:r>
          <w:r w:rsidRPr="00CE30CF">
            <w:rPr>
              <w:rStyle w:val="PageNumber"/>
            </w:rPr>
            <w:fldChar w:fldCharType="separate"/>
          </w:r>
          <w:r w:rsidR="00813AFA">
            <w:rPr>
              <w:rStyle w:val="PageNumber"/>
              <w:noProof/>
            </w:rPr>
            <w:t>1</w:t>
          </w:r>
          <w:r w:rsidRPr="00CE30CF">
            <w:rPr>
              <w:rStyle w:val="PageNumber"/>
            </w:rPr>
            <w:fldChar w:fldCharType="end"/>
          </w:r>
          <w:r>
            <w:rPr>
              <w:rFonts w:ascii="Times New Roman" w:eastAsia="Times New Roman" w:hAnsi="Times New Roman"/>
              <w:snapToGrid w:val="0"/>
              <w:color w:val="000000"/>
              <w:w w:val="0"/>
              <w:sz w:val="0"/>
              <w:szCs w:val="0"/>
              <w:u w:color="000000"/>
              <w:bdr w:val="none" w:sz="0" w:space="0" w:color="000000"/>
              <w:shd w:val="clear" w:color="000000" w:fill="000000"/>
              <w:lang w:val="x-none" w:eastAsia="x-none" w:bidi="x-none"/>
            </w:rPr>
            <w:t xml:space="preserve"> </w:t>
          </w:r>
        </w:p>
      </w:tc>
      <w:tc>
        <w:tcPr>
          <w:tcW w:w="2551" w:type="dxa"/>
          <w:vAlign w:val="bottom"/>
        </w:tcPr>
        <w:p w:rsidR="00C0326E" w:rsidRPr="001E14EB" w:rsidRDefault="00C0326E" w:rsidP="00C0326E">
          <w:pPr>
            <w:spacing w:after="0"/>
            <w:jc w:val="right"/>
          </w:pP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:rsidR="00EF7362" w:rsidRPr="00661BE1" w:rsidRDefault="00EF7362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D31" w:rsidRDefault="00AE3D31" w:rsidP="007332FF">
      <w:r>
        <w:separator/>
      </w:r>
    </w:p>
  </w:footnote>
  <w:footnote w:type="continuationSeparator" w:id="0">
    <w:p w:rsidR="00AE3D31" w:rsidRDefault="00AE3D31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Pr="00162207" w:rsidRDefault="00813AFA" w:rsidP="00996655">
    <w:pPr>
      <w:pStyle w:val="Header"/>
      <w:tabs>
        <w:tab w:val="clear" w:pos="9638"/>
        <w:tab w:val="right" w:pos="10318"/>
      </w:tabs>
      <w:jc w:val="right"/>
    </w:pPr>
    <w:sdt>
      <w:sdtPr>
        <w:alias w:val="Title"/>
        <w:tag w:val="Title"/>
        <w:id w:val="-1014609639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551CF">
          <w:t>Local Decision Making Expression of Interest Record Template (for community members)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8F1" w:rsidRPr="004E64F1" w:rsidRDefault="001317EF" w:rsidP="00EB164C">
    <w:pPr>
      <w:pStyle w:val="Subtitle0"/>
      <w:rPr>
        <w:color w:val="C00000"/>
      </w:rPr>
    </w:pPr>
    <w:r>
      <w:rPr>
        <w:noProof/>
        <w:color w:val="C00000"/>
        <w:lang w:eastAsia="en-AU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-492922</wp:posOffset>
          </wp:positionV>
          <wp:extent cx="8007914" cy="122237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dingoes earth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2981" cy="12277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4F1" w:rsidRPr="004E64F1">
      <w:rPr>
        <w:color w:val="C00000"/>
      </w:rPr>
      <w:t>Resource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3A9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C5C61B3"/>
    <w:multiLevelType w:val="hybridMultilevel"/>
    <w:tmpl w:val="3DF2B9A2"/>
    <w:lvl w:ilvl="0" w:tplc="73A88D9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5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6" w15:restartNumberingAfterBreak="0">
    <w:nsid w:val="11F64A6E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8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9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0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1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2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3" w15:restartNumberingAfterBreak="0">
    <w:nsid w:val="1BA11ED7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5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6" w15:restartNumberingAfterBreak="0">
    <w:nsid w:val="24C4232B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8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9" w15:restartNumberingAfterBreak="0">
    <w:nsid w:val="27D83E4D"/>
    <w:multiLevelType w:val="multilevel"/>
    <w:tmpl w:val="3928FD02"/>
    <w:numStyleLink w:val="Bulletlist"/>
  </w:abstractNum>
  <w:abstractNum w:abstractNumId="20" w15:restartNumberingAfterBreak="0">
    <w:nsid w:val="2B324F92"/>
    <w:multiLevelType w:val="hybridMultilevel"/>
    <w:tmpl w:val="C7C44E20"/>
    <w:lvl w:ilvl="0" w:tplc="486CE566">
      <w:start w:val="1"/>
      <w:numFmt w:val="lowerRoman"/>
      <w:lvlText w:val="(%1)"/>
      <w:lvlJc w:val="left"/>
      <w:pPr>
        <w:ind w:left="92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2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3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5" w15:restartNumberingAfterBreak="0">
    <w:nsid w:val="34804631"/>
    <w:multiLevelType w:val="hybridMultilevel"/>
    <w:tmpl w:val="91ECA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7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8" w15:restartNumberingAfterBreak="0">
    <w:nsid w:val="3E5F78FB"/>
    <w:multiLevelType w:val="multilevel"/>
    <w:tmpl w:val="1BE8F57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53842BC6"/>
    <w:multiLevelType w:val="multilevel"/>
    <w:tmpl w:val="0C78A7AC"/>
    <w:numStyleLink w:val="Tablebulletlist"/>
  </w:abstractNum>
  <w:abstractNum w:abstractNumId="33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4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5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6" w15:restartNumberingAfterBreak="0">
    <w:nsid w:val="595B4CD5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8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9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0" w15:restartNumberingAfterBreak="0">
    <w:nsid w:val="6994151B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24E6E"/>
    <w:multiLevelType w:val="hybridMultilevel"/>
    <w:tmpl w:val="53928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3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4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6"/>
  </w:num>
  <w:num w:numId="2">
    <w:abstractNumId w:val="15"/>
  </w:num>
  <w:num w:numId="3">
    <w:abstractNumId w:val="44"/>
  </w:num>
  <w:num w:numId="4">
    <w:abstractNumId w:val="30"/>
  </w:num>
  <w:num w:numId="5">
    <w:abstractNumId w:val="21"/>
  </w:num>
  <w:num w:numId="6">
    <w:abstractNumId w:val="10"/>
  </w:num>
  <w:num w:numId="7">
    <w:abstractNumId w:val="32"/>
  </w:num>
  <w:num w:numId="8">
    <w:abstractNumId w:val="19"/>
  </w:num>
  <w:num w:numId="9">
    <w:abstractNumId w:val="25"/>
  </w:num>
  <w:num w:numId="10">
    <w:abstractNumId w:val="16"/>
  </w:num>
  <w:num w:numId="11">
    <w:abstractNumId w:val="36"/>
  </w:num>
  <w:num w:numId="12">
    <w:abstractNumId w:val="2"/>
  </w:num>
  <w:num w:numId="13">
    <w:abstractNumId w:val="6"/>
  </w:num>
  <w:num w:numId="14">
    <w:abstractNumId w:val="13"/>
  </w:num>
  <w:num w:numId="15">
    <w:abstractNumId w:val="40"/>
  </w:num>
  <w:num w:numId="16">
    <w:abstractNumId w:val="20"/>
  </w:num>
  <w:num w:numId="17">
    <w:abstractNumId w:val="0"/>
  </w:num>
  <w:num w:numId="18">
    <w:abstractNumId w:val="41"/>
  </w:num>
  <w:num w:numId="19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isplayBackgroundShape/>
  <w:proofState w:spelling="clean" w:grammar="clean"/>
  <w:attachedTemplate r:id="rId1"/>
  <w:stylePaneFormatFilter w:val="DB04" w:allStyles="0" w:customStyles="0" w:latentStyles="1" w:stylesInUse="0" w:headingStyles="0" w:numberingStyles="0" w:tableStyles="0" w:directFormattingOnRuns="1" w:directFormattingOnParagraphs="1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77"/>
    <w:rsid w:val="00001DDF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465F"/>
    <w:rsid w:val="00056DEF"/>
    <w:rsid w:val="00056EDC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97865"/>
    <w:rsid w:val="000A4317"/>
    <w:rsid w:val="000A559C"/>
    <w:rsid w:val="000B2CA1"/>
    <w:rsid w:val="000D1F29"/>
    <w:rsid w:val="000D633D"/>
    <w:rsid w:val="000E2BC5"/>
    <w:rsid w:val="000E342B"/>
    <w:rsid w:val="000E3ED2"/>
    <w:rsid w:val="000E5DD2"/>
    <w:rsid w:val="000F2958"/>
    <w:rsid w:val="000F3850"/>
    <w:rsid w:val="000F604F"/>
    <w:rsid w:val="00104E7F"/>
    <w:rsid w:val="001137EC"/>
    <w:rsid w:val="00114404"/>
    <w:rsid w:val="001152F5"/>
    <w:rsid w:val="00117743"/>
    <w:rsid w:val="00117F5B"/>
    <w:rsid w:val="00127715"/>
    <w:rsid w:val="001317EF"/>
    <w:rsid w:val="00132658"/>
    <w:rsid w:val="00150DC0"/>
    <w:rsid w:val="00156CD4"/>
    <w:rsid w:val="0016153B"/>
    <w:rsid w:val="00162207"/>
    <w:rsid w:val="00164A3E"/>
    <w:rsid w:val="00166FF6"/>
    <w:rsid w:val="00176123"/>
    <w:rsid w:val="00181620"/>
    <w:rsid w:val="00187130"/>
    <w:rsid w:val="001957AD"/>
    <w:rsid w:val="00196F8E"/>
    <w:rsid w:val="001A2B7F"/>
    <w:rsid w:val="001A3AFD"/>
    <w:rsid w:val="001A496C"/>
    <w:rsid w:val="001A576A"/>
    <w:rsid w:val="001B28DA"/>
    <w:rsid w:val="001B2B6C"/>
    <w:rsid w:val="001C2EB1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65C56"/>
    <w:rsid w:val="00266726"/>
    <w:rsid w:val="002716CD"/>
    <w:rsid w:val="00274D4B"/>
    <w:rsid w:val="002806F5"/>
    <w:rsid w:val="00281577"/>
    <w:rsid w:val="00284FF0"/>
    <w:rsid w:val="002926BC"/>
    <w:rsid w:val="00293A72"/>
    <w:rsid w:val="002A0160"/>
    <w:rsid w:val="002A30C3"/>
    <w:rsid w:val="002A6F6A"/>
    <w:rsid w:val="002A7712"/>
    <w:rsid w:val="002B38F7"/>
    <w:rsid w:val="002B4F50"/>
    <w:rsid w:val="002B5591"/>
    <w:rsid w:val="002B6AA4"/>
    <w:rsid w:val="002C1FE9"/>
    <w:rsid w:val="002D3A57"/>
    <w:rsid w:val="002D7D05"/>
    <w:rsid w:val="002E20C8"/>
    <w:rsid w:val="002E4290"/>
    <w:rsid w:val="002E66A6"/>
    <w:rsid w:val="002F0DB1"/>
    <w:rsid w:val="002F2885"/>
    <w:rsid w:val="002F45A1"/>
    <w:rsid w:val="002F525F"/>
    <w:rsid w:val="0030203D"/>
    <w:rsid w:val="003037F9"/>
    <w:rsid w:val="0030583E"/>
    <w:rsid w:val="003063CC"/>
    <w:rsid w:val="00307FE1"/>
    <w:rsid w:val="003164BA"/>
    <w:rsid w:val="003258E6"/>
    <w:rsid w:val="00342283"/>
    <w:rsid w:val="00343A87"/>
    <w:rsid w:val="00344A36"/>
    <w:rsid w:val="003456F4"/>
    <w:rsid w:val="00347FB6"/>
    <w:rsid w:val="003504FD"/>
    <w:rsid w:val="00350881"/>
    <w:rsid w:val="003551CF"/>
    <w:rsid w:val="00357D55"/>
    <w:rsid w:val="00363513"/>
    <w:rsid w:val="003657E5"/>
    <w:rsid w:val="0036589C"/>
    <w:rsid w:val="00371312"/>
    <w:rsid w:val="00371DC7"/>
    <w:rsid w:val="00377B21"/>
    <w:rsid w:val="00384A1A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08F7"/>
    <w:rsid w:val="00426E25"/>
    <w:rsid w:val="00427D9C"/>
    <w:rsid w:val="00427E7E"/>
    <w:rsid w:val="0043465D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3C98"/>
    <w:rsid w:val="00474965"/>
    <w:rsid w:val="00474A99"/>
    <w:rsid w:val="00482DF8"/>
    <w:rsid w:val="004864DE"/>
    <w:rsid w:val="00494BE5"/>
    <w:rsid w:val="004A0EBA"/>
    <w:rsid w:val="004A2538"/>
    <w:rsid w:val="004A331E"/>
    <w:rsid w:val="004A4B46"/>
    <w:rsid w:val="004B0C15"/>
    <w:rsid w:val="004B35EA"/>
    <w:rsid w:val="004B69E4"/>
    <w:rsid w:val="004C3ACC"/>
    <w:rsid w:val="004C6C39"/>
    <w:rsid w:val="004D075F"/>
    <w:rsid w:val="004D1B76"/>
    <w:rsid w:val="004D344E"/>
    <w:rsid w:val="004E019E"/>
    <w:rsid w:val="004E06EC"/>
    <w:rsid w:val="004E0A3F"/>
    <w:rsid w:val="004E2CB7"/>
    <w:rsid w:val="004E64F1"/>
    <w:rsid w:val="004F016A"/>
    <w:rsid w:val="004F7F23"/>
    <w:rsid w:val="00500F94"/>
    <w:rsid w:val="00502FB3"/>
    <w:rsid w:val="00503DE9"/>
    <w:rsid w:val="0050530C"/>
    <w:rsid w:val="00505DEA"/>
    <w:rsid w:val="00507782"/>
    <w:rsid w:val="00512A04"/>
    <w:rsid w:val="00520499"/>
    <w:rsid w:val="0052234C"/>
    <w:rsid w:val="005249F5"/>
    <w:rsid w:val="005260F7"/>
    <w:rsid w:val="00543BD1"/>
    <w:rsid w:val="00556113"/>
    <w:rsid w:val="00561534"/>
    <w:rsid w:val="00564C12"/>
    <w:rsid w:val="005654B8"/>
    <w:rsid w:val="005762CC"/>
    <w:rsid w:val="00582D3D"/>
    <w:rsid w:val="00590040"/>
    <w:rsid w:val="00592E78"/>
    <w:rsid w:val="00595386"/>
    <w:rsid w:val="00597234"/>
    <w:rsid w:val="005A4AC0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E3FC4"/>
    <w:rsid w:val="005F0B17"/>
    <w:rsid w:val="005F0D85"/>
    <w:rsid w:val="005F77C7"/>
    <w:rsid w:val="00620675"/>
    <w:rsid w:val="00622910"/>
    <w:rsid w:val="006254B6"/>
    <w:rsid w:val="00627FC8"/>
    <w:rsid w:val="006433C3"/>
    <w:rsid w:val="00650F5B"/>
    <w:rsid w:val="00662F49"/>
    <w:rsid w:val="006670D7"/>
    <w:rsid w:val="006719EA"/>
    <w:rsid w:val="00671F13"/>
    <w:rsid w:val="0067400A"/>
    <w:rsid w:val="006847AD"/>
    <w:rsid w:val="0069114B"/>
    <w:rsid w:val="006944C1"/>
    <w:rsid w:val="006A2F2D"/>
    <w:rsid w:val="006A756A"/>
    <w:rsid w:val="006C3E70"/>
    <w:rsid w:val="006D66F7"/>
    <w:rsid w:val="00705C9D"/>
    <w:rsid w:val="00705F13"/>
    <w:rsid w:val="00714F1D"/>
    <w:rsid w:val="00715225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50D2F"/>
    <w:rsid w:val="00755248"/>
    <w:rsid w:val="0076190B"/>
    <w:rsid w:val="00763448"/>
    <w:rsid w:val="0076355D"/>
    <w:rsid w:val="00763A2D"/>
    <w:rsid w:val="007670BC"/>
    <w:rsid w:val="007676A4"/>
    <w:rsid w:val="00777795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4009"/>
    <w:rsid w:val="007C5CFD"/>
    <w:rsid w:val="007C6D9F"/>
    <w:rsid w:val="007D4893"/>
    <w:rsid w:val="007E128D"/>
    <w:rsid w:val="007E70CF"/>
    <w:rsid w:val="007E74A4"/>
    <w:rsid w:val="007F1B6F"/>
    <w:rsid w:val="007F263F"/>
    <w:rsid w:val="008015A8"/>
    <w:rsid w:val="0080766E"/>
    <w:rsid w:val="00811169"/>
    <w:rsid w:val="00813AFA"/>
    <w:rsid w:val="00815297"/>
    <w:rsid w:val="008170DB"/>
    <w:rsid w:val="00817BA1"/>
    <w:rsid w:val="00823022"/>
    <w:rsid w:val="0082634E"/>
    <w:rsid w:val="008313C4"/>
    <w:rsid w:val="00835434"/>
    <w:rsid w:val="008358C0"/>
    <w:rsid w:val="00837842"/>
    <w:rsid w:val="00842838"/>
    <w:rsid w:val="00854EC1"/>
    <w:rsid w:val="0085797F"/>
    <w:rsid w:val="00861DC3"/>
    <w:rsid w:val="00867019"/>
    <w:rsid w:val="00872EF1"/>
    <w:rsid w:val="008735A9"/>
    <w:rsid w:val="00877BC5"/>
    <w:rsid w:val="00877D20"/>
    <w:rsid w:val="00881C48"/>
    <w:rsid w:val="00885B80"/>
    <w:rsid w:val="00885C30"/>
    <w:rsid w:val="00885E9B"/>
    <w:rsid w:val="00892312"/>
    <w:rsid w:val="00893C96"/>
    <w:rsid w:val="0089500A"/>
    <w:rsid w:val="00897C94"/>
    <w:rsid w:val="008A7C12"/>
    <w:rsid w:val="008B03CE"/>
    <w:rsid w:val="008B529E"/>
    <w:rsid w:val="008C0D34"/>
    <w:rsid w:val="008C17FB"/>
    <w:rsid w:val="008C70BB"/>
    <w:rsid w:val="008D1B00"/>
    <w:rsid w:val="008D278B"/>
    <w:rsid w:val="008D57B8"/>
    <w:rsid w:val="008E03FC"/>
    <w:rsid w:val="008E510B"/>
    <w:rsid w:val="008F30DE"/>
    <w:rsid w:val="008F422B"/>
    <w:rsid w:val="00901430"/>
    <w:rsid w:val="00902B13"/>
    <w:rsid w:val="0090445F"/>
    <w:rsid w:val="00911941"/>
    <w:rsid w:val="0092024D"/>
    <w:rsid w:val="00925146"/>
    <w:rsid w:val="00925F0F"/>
    <w:rsid w:val="00932F6B"/>
    <w:rsid w:val="009468BC"/>
    <w:rsid w:val="00947FAE"/>
    <w:rsid w:val="00953762"/>
    <w:rsid w:val="009616DF"/>
    <w:rsid w:val="00963E4F"/>
    <w:rsid w:val="0096542F"/>
    <w:rsid w:val="00967FA7"/>
    <w:rsid w:val="00971645"/>
    <w:rsid w:val="00977919"/>
    <w:rsid w:val="00983000"/>
    <w:rsid w:val="009870FA"/>
    <w:rsid w:val="009921C3"/>
    <w:rsid w:val="0099551D"/>
    <w:rsid w:val="00996655"/>
    <w:rsid w:val="009A00C6"/>
    <w:rsid w:val="009A5897"/>
    <w:rsid w:val="009A5F24"/>
    <w:rsid w:val="009B0B3E"/>
    <w:rsid w:val="009B1913"/>
    <w:rsid w:val="009B6657"/>
    <w:rsid w:val="009B6966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5BFD"/>
    <w:rsid w:val="00A07490"/>
    <w:rsid w:val="00A10655"/>
    <w:rsid w:val="00A12B64"/>
    <w:rsid w:val="00A22C38"/>
    <w:rsid w:val="00A25193"/>
    <w:rsid w:val="00A25E69"/>
    <w:rsid w:val="00A26E80"/>
    <w:rsid w:val="00A31AE8"/>
    <w:rsid w:val="00A3739D"/>
    <w:rsid w:val="00A37DDA"/>
    <w:rsid w:val="00A41CF6"/>
    <w:rsid w:val="00A45005"/>
    <w:rsid w:val="00A55A62"/>
    <w:rsid w:val="00A66857"/>
    <w:rsid w:val="00A76790"/>
    <w:rsid w:val="00A925EC"/>
    <w:rsid w:val="00A929AA"/>
    <w:rsid w:val="00A92B6B"/>
    <w:rsid w:val="00AA541E"/>
    <w:rsid w:val="00AB5413"/>
    <w:rsid w:val="00AD0DA4"/>
    <w:rsid w:val="00AD4169"/>
    <w:rsid w:val="00AE25C6"/>
    <w:rsid w:val="00AE306C"/>
    <w:rsid w:val="00AE3D31"/>
    <w:rsid w:val="00AF28C1"/>
    <w:rsid w:val="00B02EF1"/>
    <w:rsid w:val="00B07C97"/>
    <w:rsid w:val="00B11C67"/>
    <w:rsid w:val="00B15754"/>
    <w:rsid w:val="00B2046E"/>
    <w:rsid w:val="00B20E8B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87BBA"/>
    <w:rsid w:val="00B92F9B"/>
    <w:rsid w:val="00B93DB1"/>
    <w:rsid w:val="00B941B3"/>
    <w:rsid w:val="00B96513"/>
    <w:rsid w:val="00BA1D47"/>
    <w:rsid w:val="00BA537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0326E"/>
    <w:rsid w:val="00C10F10"/>
    <w:rsid w:val="00C1213A"/>
    <w:rsid w:val="00C15D4D"/>
    <w:rsid w:val="00C175DC"/>
    <w:rsid w:val="00C30171"/>
    <w:rsid w:val="00C309D8"/>
    <w:rsid w:val="00C322B4"/>
    <w:rsid w:val="00C357F6"/>
    <w:rsid w:val="00C41AC5"/>
    <w:rsid w:val="00C43519"/>
    <w:rsid w:val="00C45263"/>
    <w:rsid w:val="00C51537"/>
    <w:rsid w:val="00C52BC3"/>
    <w:rsid w:val="00C55B5A"/>
    <w:rsid w:val="00C61AFA"/>
    <w:rsid w:val="00C61D64"/>
    <w:rsid w:val="00C62099"/>
    <w:rsid w:val="00C64EA3"/>
    <w:rsid w:val="00C72867"/>
    <w:rsid w:val="00C75E81"/>
    <w:rsid w:val="00C86609"/>
    <w:rsid w:val="00C902E6"/>
    <w:rsid w:val="00C92B4C"/>
    <w:rsid w:val="00C92C5E"/>
    <w:rsid w:val="00C954F6"/>
    <w:rsid w:val="00C96D15"/>
    <w:rsid w:val="00CA36A0"/>
    <w:rsid w:val="00CA6BC5"/>
    <w:rsid w:val="00CC571B"/>
    <w:rsid w:val="00CC61CD"/>
    <w:rsid w:val="00CC6C02"/>
    <w:rsid w:val="00CC737B"/>
    <w:rsid w:val="00CD5011"/>
    <w:rsid w:val="00CE640F"/>
    <w:rsid w:val="00CE76BC"/>
    <w:rsid w:val="00CF540E"/>
    <w:rsid w:val="00D02F07"/>
    <w:rsid w:val="00D15D88"/>
    <w:rsid w:val="00D27EBE"/>
    <w:rsid w:val="00D365FF"/>
    <w:rsid w:val="00D36A49"/>
    <w:rsid w:val="00D517C6"/>
    <w:rsid w:val="00D61FD1"/>
    <w:rsid w:val="00D71D84"/>
    <w:rsid w:val="00D72464"/>
    <w:rsid w:val="00D72A57"/>
    <w:rsid w:val="00D768EB"/>
    <w:rsid w:val="00D81E17"/>
    <w:rsid w:val="00D82D1E"/>
    <w:rsid w:val="00D832D9"/>
    <w:rsid w:val="00D90F00"/>
    <w:rsid w:val="00D975C0"/>
    <w:rsid w:val="00DA5285"/>
    <w:rsid w:val="00DB191D"/>
    <w:rsid w:val="00DB4F91"/>
    <w:rsid w:val="00DB6D0A"/>
    <w:rsid w:val="00DC06BE"/>
    <w:rsid w:val="00DC1F0F"/>
    <w:rsid w:val="00DC3117"/>
    <w:rsid w:val="00DC5DD9"/>
    <w:rsid w:val="00DC6D2D"/>
    <w:rsid w:val="00DD30E2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2A3"/>
    <w:rsid w:val="00E15816"/>
    <w:rsid w:val="00E160D5"/>
    <w:rsid w:val="00E239FF"/>
    <w:rsid w:val="00E27D7B"/>
    <w:rsid w:val="00E30556"/>
    <w:rsid w:val="00E30981"/>
    <w:rsid w:val="00E33136"/>
    <w:rsid w:val="00E34D7C"/>
    <w:rsid w:val="00E36941"/>
    <w:rsid w:val="00E3723D"/>
    <w:rsid w:val="00E44B8A"/>
    <w:rsid w:val="00E44C89"/>
    <w:rsid w:val="00E457A6"/>
    <w:rsid w:val="00E52375"/>
    <w:rsid w:val="00E61BA2"/>
    <w:rsid w:val="00E63864"/>
    <w:rsid w:val="00E6403F"/>
    <w:rsid w:val="00E75451"/>
    <w:rsid w:val="00E770C4"/>
    <w:rsid w:val="00E84C5A"/>
    <w:rsid w:val="00E861DB"/>
    <w:rsid w:val="00E908F1"/>
    <w:rsid w:val="00E93406"/>
    <w:rsid w:val="00E9402C"/>
    <w:rsid w:val="00E956C5"/>
    <w:rsid w:val="00E95C39"/>
    <w:rsid w:val="00EA2C39"/>
    <w:rsid w:val="00EB0A3C"/>
    <w:rsid w:val="00EB0A96"/>
    <w:rsid w:val="00EB164C"/>
    <w:rsid w:val="00EB1D82"/>
    <w:rsid w:val="00EB77F9"/>
    <w:rsid w:val="00EC46CB"/>
    <w:rsid w:val="00EC5769"/>
    <w:rsid w:val="00EC7D00"/>
    <w:rsid w:val="00ED0304"/>
    <w:rsid w:val="00ED5B7B"/>
    <w:rsid w:val="00EE38FA"/>
    <w:rsid w:val="00EE3E2C"/>
    <w:rsid w:val="00EE5D23"/>
    <w:rsid w:val="00EE750D"/>
    <w:rsid w:val="00EF3CA4"/>
    <w:rsid w:val="00EF7362"/>
    <w:rsid w:val="00EF7859"/>
    <w:rsid w:val="00F014DA"/>
    <w:rsid w:val="00F02591"/>
    <w:rsid w:val="00F5696E"/>
    <w:rsid w:val="00F60EFF"/>
    <w:rsid w:val="00F67D2D"/>
    <w:rsid w:val="00F858F2"/>
    <w:rsid w:val="00F860CC"/>
    <w:rsid w:val="00F86A1F"/>
    <w:rsid w:val="00F94398"/>
    <w:rsid w:val="00FB2B56"/>
    <w:rsid w:val="00FB55D5"/>
    <w:rsid w:val="00FC12BF"/>
    <w:rsid w:val="00FC2C60"/>
    <w:rsid w:val="00FD3E6F"/>
    <w:rsid w:val="00FD51B9"/>
    <w:rsid w:val="00FD5849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1D1C3E1-3077-4589-8EFC-F34FD99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FD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2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996655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2"/>
    <w:qFormat/>
    <w:rsid w:val="00996655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2"/>
    <w:qFormat/>
    <w:rsid w:val="00996655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996655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D61FD1"/>
    <w:pPr>
      <w:spacing w:after="800"/>
    </w:pPr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D61FD1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996655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8C0D34"/>
    <w:pPr>
      <w:tabs>
        <w:tab w:val="right" w:pos="9638"/>
      </w:tabs>
      <w:spacing w:after="240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8C0D3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rsid w:val="00E44B8A"/>
    <w:pPr>
      <w:numPr>
        <w:ilvl w:val="1"/>
      </w:numPr>
      <w:spacing w:after="160"/>
      <w:jc w:val="right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996655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rFonts w:ascii="Lato" w:hAnsi="Lato"/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rFonts w:ascii="Lato" w:hAnsi="Lato"/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rFonts w:ascii="Lato" w:hAnsi="Lato"/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8"/>
    <w:rsid w:val="00996655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C0326E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table" w:customStyle="1" w:styleId="NTGmeetingagendatable">
    <w:name w:val="NTG meeting agenda table"/>
    <w:basedOn w:val="TableNormal"/>
    <w:uiPriority w:val="99"/>
    <w:rsid w:val="00B87BBA"/>
    <w:pPr>
      <w:spacing w:before="40" w:after="40"/>
    </w:pPr>
    <w:rPr>
      <w:rFonts w:ascii="Lato" w:hAnsi="Lato"/>
    </w:rPr>
    <w:tblPr>
      <w:tblStyleRow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V w:val="single" w:sz="4" w:space="0" w:color="1F1F5F" w:themeColor="text1"/>
      </w:tblBorders>
    </w:tblPr>
    <w:tcPr>
      <w:vAlign w:val="center"/>
    </w:tcPr>
    <w:tblStylePr w:type="firstRow">
      <w:rPr>
        <w:b/>
      </w:rPr>
      <w:tblPr/>
      <w:trPr>
        <w:tblHeader/>
      </w:trPr>
      <w:tcPr>
        <w:shd w:val="clear" w:color="auto" w:fill="1F1F5F" w:themeFill="text1"/>
      </w:tcPr>
    </w:tblStylePr>
    <w:tblStylePr w:type="firstCol">
      <w:rPr>
        <w:b/>
      </w:rPr>
      <w:tblPr/>
      <w:tcPr>
        <w:shd w:val="clear" w:color="auto" w:fill="1F1F5F" w:themeFill="text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152A3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52A3"/>
    <w:rPr>
      <w:rFonts w:ascii="Lato" w:hAnsi="La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52A3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90445F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d.main.ntgov\ntg\office%20templates\NTG%20fact%20she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FAF64A4E8D54B669966D262ABDB2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DBB9A-46AC-415A-AC04-5C13BC3499E0}"/>
      </w:docPartPr>
      <w:docPartBody>
        <w:p w:rsidR="00B52B82" w:rsidRDefault="00E367B7">
          <w:pPr>
            <w:pStyle w:val="9FAF64A4E8D54B669966D262ABDB2BC7"/>
          </w:pPr>
          <w:r w:rsidRPr="000E6CF8">
            <w:rPr>
              <w:rStyle w:val="PlaceholderText"/>
            </w:rPr>
            <w:t>[Title]</w:t>
          </w:r>
        </w:p>
      </w:docPartBody>
    </w:docPart>
    <w:docPart>
      <w:docPartPr>
        <w:name w:val="62B5A608A55A414A863CF76748C61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6EBFD-E0DA-4D78-881F-B74EF6852456}"/>
      </w:docPartPr>
      <w:docPartBody>
        <w:p w:rsidR="00804AE8" w:rsidRDefault="00E15CDB" w:rsidP="00E15CDB">
          <w:pPr>
            <w:pStyle w:val="62B5A608A55A414A863CF76748C610CF"/>
          </w:pPr>
          <w:r w:rsidRPr="000E6CF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7B7"/>
    <w:rsid w:val="000763DA"/>
    <w:rsid w:val="000973D3"/>
    <w:rsid w:val="0017621A"/>
    <w:rsid w:val="001B6D4E"/>
    <w:rsid w:val="00647EFC"/>
    <w:rsid w:val="00725D70"/>
    <w:rsid w:val="00804AE8"/>
    <w:rsid w:val="00B52B82"/>
    <w:rsid w:val="00B9412C"/>
    <w:rsid w:val="00CE561C"/>
    <w:rsid w:val="00D377A9"/>
    <w:rsid w:val="00E15CDB"/>
    <w:rsid w:val="00E27E23"/>
    <w:rsid w:val="00E367B7"/>
    <w:rsid w:val="00E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5CDB"/>
    <w:rPr>
      <w:color w:val="808080"/>
    </w:rPr>
  </w:style>
  <w:style w:type="paragraph" w:customStyle="1" w:styleId="9FAF64A4E8D54B669966D262ABDB2BC7">
    <w:name w:val="9FAF64A4E8D54B669966D262ABDB2BC7"/>
  </w:style>
  <w:style w:type="paragraph" w:customStyle="1" w:styleId="62B5A608A55A414A863CF76748C610CF">
    <w:name w:val="62B5A608A55A414A863CF76748C610CF"/>
    <w:rsid w:val="00E15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0BDA81-B802-431D-9CD7-33C65B21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 fact sheet.dotx</Template>
  <TotalTime>0</TotalTime>
  <Pages>1</Pages>
  <Words>121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Decision Making 
Expression of Interest Record Template 
(for community members)</vt:lpstr>
    </vt:vector>
  </TitlesOfParts>
  <Company>the CHIEF MINISTER and CABINET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Decision Making 
Expression of Interest Record Template 
(for community members)</dc:title>
  <dc:creator>Tess Nekrasov</dc:creator>
  <cp:lastModifiedBy>Jessika Lewis</cp:lastModifiedBy>
  <cp:revision>2</cp:revision>
  <cp:lastPrinted>2019-08-28T22:41:00Z</cp:lastPrinted>
  <dcterms:created xsi:type="dcterms:W3CDTF">2024-06-06T00:11:00Z</dcterms:created>
  <dcterms:modified xsi:type="dcterms:W3CDTF">2024-06-06T00:11:00Z</dcterms:modified>
</cp:coreProperties>
</file>